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Kamin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52846717" name="9b06cd5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1716544" name="9b06cd50-2cd0-11f1-9746-e5c53fcc5c8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9820928" name="b4974bf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2040928" name="b4974bf0-2cd0-11f1-9746-e5c53fcc5c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22449846" name="d0618df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9940345" name="d0618df0-2cd0-11f1-9746-e5c53fcc5c8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Schlake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0954912" name="ee7809e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4184363" name="ee7809e0-2cd0-11f1-9746-e5c53fcc5c8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